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Bodenackerstrasse 9, 5200 Brugg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683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6109937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7770820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