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7091549" name="e78801e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452112" name="e78801e0-fc32-11f0-bdd4-85929d3722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965559" name="ebee1b2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558106" name="ebee1b20-fc32-11f0-bdd4-85929d37222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702300" name="00d97bb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71497" name="00d97bb0-fc33-11f0-bdd4-85929d37222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773618" name="0af3d91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918696" name="0af3d910-fc33-11f0-bdd4-85929d3722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485666" name="1a86f83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451013" name="1a86f830-fc33-11f0-bdd4-85929d3722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177489" name="239d2c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996484" name="239d2c00-fc33-11f0-bdd4-85929d37222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918489" name="6200da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550673" name="6200da00-fc33-11f0-bdd4-85929d37222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388871" name="6755c01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536915" name="6755c010-fc33-11f0-bdd4-85929d3722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3.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566181" name="9c930da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798120" name="9c930da0-fc33-11f0-bdd4-85929d37222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951623" name="b37709e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744968" name="b37709e0-fc33-11f0-bdd4-85929d37222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6788470" name="2e02f4d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74842" name="2e02f4d0-fc34-11f0-bdd4-85929d3722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205411" name="4691e1f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29627" name="4691e1f0-fc34-11f0-bdd4-85929d3722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089277" name="04a6293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683545" name="04a62930-fc35-11f0-bdd4-85929d37222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243606" name="0842d7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267561" name="0842d7f0-fc35-11f0-bdd4-85929d3722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0264698" name="3338016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974624" name="33380160-fc35-11f0-bdd4-85929d3722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646941" name="3848b28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792936" name="3848b280-fc35-11f0-bdd4-85929d3722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2491444" name="583bb6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394625" name="583bb6a0-fc35-11f0-bdd4-85929d37222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259007" name="62bdaf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378053" name="62bdaf70-fc35-11f0-bdd4-85929d3722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06690" name="7554bf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482441" name="7554bfc0-fc35-11f0-bdd4-85929d3722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704494" name="7aeffd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512540" name="7aeffda0-fc35-11f0-bdd4-85929d372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122695" name="a47b84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817745" name="a47b84f0-fc35-11f0-bdd4-85929d37222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270278" name="a9104f5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22323" name="a9104f50-fc35-11f0-bdd4-85929d3722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39707" name="b7b00d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372388" name="b7b00dc0-fc35-11f0-bdd4-85929d37222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115826" name="be9075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552788" name="be9075d0-fc35-11f0-bdd4-85929d37222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85475" name="d13a4a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956360" name="d13a4ad0-fc35-11f0-bdd4-85929d37222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033006" name="d6f7689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49893" name="d6f76890-fc35-11f0-bdd4-85929d3722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3816547" name="f4f071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915755" name="f4f07170-fc35-11f0-bdd4-85929d37222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164006" name="fa07160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750821" name="fa071600-fc35-11f0-bdd4-85929d37222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0999018" name="b20ac85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319531" name="b20ac850-fc36-11f0-bdd4-85929d37222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254717" name="b69c5e6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752101" name="b69c5e60-fc36-11f0-bdd4-85929d37222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578635" name="b4f7929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318594" name="b4f79290-fc37-11f0-bdd4-85929d37222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7163243" name="c0f68e7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885216" name="c0f68e70-fc37-11f0-bdd4-85929d37222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Bodenackerstrasse 9, 5200 Brugg</w:t>
          </w:r>
        </w:p>
        <w:p>
          <w:pPr>
            <w:spacing w:before="0" w:after="0"/>
          </w:pPr>
          <w:r>
            <w:t>683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