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Anstrich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Obersumpfstrasse 23, 5745 Safenwil, Schweiz</w:t>
          </w:r>
        </w:p>
        <w:p>
          <w:pPr>
            <w:spacing w:before="0" w:after="0"/>
          </w:pPr>
          <w:r>
            <w:t>699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