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Obersumpfstrasse 23, 5745 Safenwil,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