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8007188" name="f7de2a70-fc54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109730" name="f7de2a70-fc54-11f0-901c-e982897b3c3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8228088" name="fd2ad320-fc54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699242" name="fd2ad320-fc54-11f0-901c-e982897b3c3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6359427" name="1121255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024286" name="11212550-fc55-11f0-901c-e982897b3c3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5736925" name="15ba0e6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281649" name="15ba0e60-fc55-11f0-901c-e982897b3c3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7036686" name="217faac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535561" name="217faac0-fc55-11f0-901c-e982897b3c3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5732687" name="25ddadb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92150" name="25ddadb0-fc55-11f0-901c-e982897b3c3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Radiatirennischen</w:t>
            </w:r>
          </w:p>
          <w:p>
            <w:pPr>
              <w:spacing w:before="0" w:after="0"/>
            </w:pPr>
            <w:r>
              <w:t>gesamtes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1513769" name="374c6aa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585055" name="374c6aa0-fc55-11f0-901c-e982897b3c3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5853249" name="53b7cea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079374" name="53b7cea0-fc55-11f0-901c-e982897b3c3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Essbereich/Küche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7003708" name="793b624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679909" name="793b6240-fc55-11f0-901c-e982897b3c3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6834010" name="7b8a826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203087" name="7b8a8260-fc55-11f0-901c-e982897b3c3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9681387" name="b05733d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00422" name="b05733d0-fc55-11f0-901c-e982897b3c3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3135752" name="b3203ee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542464" name="b3203ee0-fc55-11f0-901c-e982897b3c3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4386161" name="db74a5c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625807" name="db74a5c0-fc55-11f0-901c-e982897b3c3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1079982" name="e3693cf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187775" name="e3693cf0-fc55-11f0-901c-e982897b3c3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0454181" name="ed66274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34756" name="ed662740-fc55-11f0-901c-e982897b3c3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5797241" name="f20e047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763790" name="f20e0470-fc55-11f0-901c-e982897b3c3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Radiatirennischen</w:t>
            </w:r>
          </w:p>
          <w:p>
            <w:pPr>
              <w:spacing w:before="0" w:after="0"/>
            </w:pPr>
            <w:r>
              <w:t>gesamtes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4923935" name="996d9cd0-fc56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196829" name="996d9cd0-fc56-11f0-901c-e982897b3c3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1700816" name="a206ff80-fc56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330587" name="a206ff80-fc56-11f0-901c-e982897b3c3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0366708" name="da79ae80-fc56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841248" name="da79ae80-fc56-11f0-901c-e982897b3c3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2750441" name="e70b2660-fc56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635434" name="e70b2660-fc56-11f0-901c-e982897b3c3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4297884" name="0576791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963292" name="05767910-fc57-11f0-901c-e982897b3c3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4632057" name="08ba326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747489" name="08ba3260-fc57-11f0-901c-e982897b3c3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682229" name="347f07e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39359" name="347f07e0-fc57-11f0-901c-e982897b3c3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0953476" name="384b040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02959" name="384b0400-fc57-11f0-901c-e982897b3c3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0565473" name="5b2b8b2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885" name="5b2b8b20-fc57-11f0-901c-e982897b3c3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1035346" name="6128710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580634" name="61287100-fc57-11f0-901c-e982897b3c3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8740618" name="a981683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365853" name="a9816830-fc57-11f0-901c-e982897b3c3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8860034" name="ac5a03a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257445" name="ac5a03a0-fc57-11f0-901c-e982897b3c3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6346949" name="e543905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193098" name="e5439050-fc57-11f0-901c-e982897b3c3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7589176" name="eb72349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179738" name="eb723490-fc57-11f0-901c-e982897b3c3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Treppe/ Gang</w:t>
            </w:r>
          </w:p>
          <w:p>
            <w:pPr>
              <w:spacing w:before="0" w:after="0"/>
            </w:pPr>
            <w:r>
              <w:t>EG-UG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Anstrich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8844564" name="e9aad020-fc59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175827" name="e9aad020-fc59-11f0-901c-e982897b3c3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8899313" name="ee050280-fc59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065721" name="ee050280-fc59-11f0-901c-e982897b3c3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5115334" name="0ef35690-fc5a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407351" name="0ef35690-fc5a-11f0-901c-e982897b3c3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329848" name="124ba950-fc5a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663613" name="124ba950-fc5a-11f0-901c-e982897b3c3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7218105" name="305728c0-fc5a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355473" name="305728c0-fc5a-11f0-901c-e982897b3c3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8964594" name="34d86b20-fc5a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768007" name="34d86b20-fc5a-11f0-901c-e982897b3c3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Obersumpfstrasse 23, 5745 Safenwil, Schweiz</w:t>
          </w:r>
        </w:p>
        <w:p>
          <w:pPr>
            <w:spacing w:before="0" w:after="0"/>
          </w:pPr>
          <w:r>
            <w:t>699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