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Sonnenbergstrasse 7, 8600 Dübendorf,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703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94813651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9592060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