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nnenbergstrasse 7, 8600 Dübendorf, Schweiz</w:t>
          </w:r>
        </w:p>
        <w:p>
          <w:pPr>
            <w:spacing w:before="0" w:after="0"/>
          </w:pPr>
          <w:r>
            <w:t>7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