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4847964" name="5743180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815457" name="57431800-fcf4-11f0-ada8-dfbb602ffb4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3297902" name="5c7cd4f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917739" name="5c7cd4f0-fcf4-11f0-ada8-dfbb602ffb4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2404904" name="76ac2ba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935215" name="76ac2ba0-fcf4-11f0-ada8-dfbb602ffb4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1967142" name="7c1499b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739214" name="7c1499b0-fcf4-11f0-ada8-dfbb602ffb4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59402" name="8ae998f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114300" name="8ae998f0-fcf4-11f0-ada8-dfbb602ffb4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4988612" name="90cfe99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542799" name="90cfe990-fcf4-11f0-ada8-dfbb602ffb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6373803" name="9d526d5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823017" name="9d526d50-fcf4-11f0-ada8-dfbb602ffb4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0930063" name="a3cc727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077215" name="a3cc7270-fcf4-11f0-ada8-dfbb602ffb4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5794845" name="c574eec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440690" name="c574eec0-fcf4-11f0-ada8-dfbb602ffb4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9707394" name="cbcf5df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369897" name="cbcf5df0-fcf4-11f0-ada8-dfbb602ffb4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2649584" name="e72b26b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923420" name="e72b26b0-fcf4-11f0-ada8-dfbb602ffb4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4395176" name="f2d1f07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988883" name="f2d1f070-fcf4-11f0-ada8-dfbb602ffb4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/Treppe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8960805" name="daf064e0-fcf5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195643" name="daf064e0-fcf5-11f0-ada8-dfbb602ffb4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7499936" name="e47782f0-fcf5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565395" name="e47782f0-fcf5-11f0-ada8-dfbb602ffb4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3626554" name="0527205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283997" name="05272050-fcf6-11f0-ada8-dfbb602ffb4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43897280" name="0dab264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635179" name="0dab2640-fcf6-11f0-ada8-dfbb602ffb4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5467940" name="1b6d07d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121495" name="1b6d07d0-fcf6-11f0-ada8-dfbb602ffb4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0897110" name="22fa039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254787" name="22fa0390-fcf6-11f0-ada8-dfbb602ffb4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4248283" name="2c44dbf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182057" name="2c44dbf0-fcf6-11f0-ada8-dfbb602ffb4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7614730" name="30a5f6b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403105" name="30a5f6b0-fcf7-11f0-ada8-dfbb602ffb4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4734991" name="6158b31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93072" name="6158b310-fcf7-11f0-ada8-dfbb602ffb4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2219487" name="67aedc8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538887" name="67aedc80-fcf7-11f0-ada8-dfbb602ffb4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9675896" name="7b62a77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916905" name="7b62a770-fcf7-11f0-ada8-dfbb602ffb4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6111064" name="804347e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64105" name="804347e0-fcf7-11f0-ada8-dfbb602ffb4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3783627" name="8ce9f57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873149" name="8ce9f570-fcf7-11f0-ada8-dfbb602ffb4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1739703" name="914cda6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701385" name="914cda60-fcf7-11f0-ada8-dfbb602ffb4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9162312" name="9937d4a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857517" name="9937d4a0-fcf7-11f0-ada8-dfbb602ffb4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4807649" name="9cdcc0c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490353" name="9cdcc0c0-fcf7-11f0-ada8-dfbb602ffb4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Verputzt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2191728" name="f2d36fb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596155" name="f2d36fb0-fcf7-11f0-ada8-dfbb602ffb4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6875741" name="f6dd382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776460" name="f6dd3820-fcf7-11f0-ada8-dfbb602ffb4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4648916" name="ce76b360-fcf8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11026" name="ce76b360-fcf8-11f0-ada8-dfbb602ffb4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9946747" name="d3cea6b0-fcf8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562978" name="d3cea6b0-fcf8-11f0-ada8-dfbb602ffb4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/Waschküche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Anstrich</w:t>
            </w:r>
          </w:p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3389577" name="682ed000-fcf9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576372" name="682ed000-fcf9-11f0-ada8-dfbb602ffb4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9509777" name="6d203950-fcf9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503214" name="6d203950-fcf9-11f0-ada8-dfbb602ffb4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Kellergeschoss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106744" name="28921ae0-fcfb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4894" name="28921ae0-fcfb-11f0-ada8-dfbb602ffb4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4227168" name="2da89860-fcfb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261086" name="2da89860-fcfb-11f0-ada8-dfbb602ffb4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0048594" name="25124d8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068249" name="25124d80-fcfc-11f0-ada8-dfbb602ffb49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5425174" name="28c1c0f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109863" name="28c1c0f0-fcfc-11f0-ada8-dfbb602ffb4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6487648" name="392bb81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966848" name="392bb810-fcfc-11f0-ada8-dfbb602ffb49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9669485" name="3d37554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156994" name="3d375540-fcfc-11f0-ada8-dfbb602ffb4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Sonnenbergstrasse 7, 8600 Dübendorf, Schweiz</w:t>
          </w:r>
        </w:p>
        <w:p>
          <w:pPr>
            <w:spacing w:before="0" w:after="0"/>
          </w:pPr>
          <w:r>
            <w:t>703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