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Rainstrasse 47, 8712 Stäfa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152833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4689039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