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Rainstrasse 47, 8712 Stäfa</w:t>
          </w:r>
        </w:p>
        <w:p>
          <w:pPr>
            <w:spacing w:before="0" w:after="0"/>
          </w:pPr>
          <w:r>
            <w:t>145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