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337797" name="ae371780-def3-11ef-ae35-f7e9ea9c9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83408" name="ae371780-def3-11ef-ae35-f7e9ea9c9e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073568" name="b48ccbc0-def3-11ef-80c8-71115c5c6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975419" name="b48ccbc0-def3-11ef-80c8-71115c5c62a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028042" name="e61accf0-def3-11ef-8ed3-0fd4feac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44772" name="e61accf0-def3-11ef-8ed3-0fd4feac77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905696" name="ebc23fd0-def3-11ef-b2d5-b1c6e268cb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04329" name="ebc23fd0-def3-11ef-b2d5-b1c6e268cb9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147882" name="36abccf0-def4-11ef-8abd-a577ba79d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589118" name="36abccf0-def4-11ef-8abd-a577ba79dfa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374347" name="3ad29340-def4-11ef-9f8d-931ff2e43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011325" name="3ad29340-def4-11ef-9f8d-931ff2e4310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075373" name="3bdcbad0-def5-11ef-89a5-0de271f5a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706325" name="3bdcbad0-def5-11ef-89a5-0de271f5a9d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300268" name="408ad990-def5-11ef-ae7d-839baaac4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363558" name="408ad990-def5-11ef-ae7d-839baaac4c8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565889" name="d4747350-def5-11ef-a5cf-b13706cc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189574" name="d4747350-def5-11ef-a5cf-b13706cca90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26379" name="dad439b0-def5-11ef-84a8-159d97cf0d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508453" name="dad439b0-def5-11ef-84a8-159d97cf0de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677103" name="f5e16d40-def5-11ef-9887-372e5d4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621240" name="f5e16d40-def5-11ef-9887-372e5d4b24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044625" name="fe3143d0-def5-11ef-a3ea-b7b891f0d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157387" name="fe3143d0-def5-11ef-a3ea-b7b891f0d8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214448" name="0c333ba0-def6-11ef-8a44-07c337434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704778" name="0c333ba0-def6-11ef-8a44-07c337434da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208168" name="13598650-def6-11ef-9498-752d3542bf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050769" name="13598650-def6-11ef-9498-752d3542bff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DG/ OG/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334233" name="4b738e00-def6-11ef-bf54-e7a2db7a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317916" name="4b738e00-def6-11ef-bf54-e7a2db7a545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378174" name="5f487580-def6-11ef-8530-2574a813c4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69390" name="5f487580-def6-11ef-8530-2574a813c43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DG/ OG/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265137" name="6c712450-def6-11ef-b00b-836edccb7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651127" name="6c712450-def6-11ef-b00b-836edccb76a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655944" name="72f4ed70-def6-11ef-a85e-936682f7f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442905" name="72f4ed70-def6-11ef-a85e-936682f7f78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702435" name="a891e730-def6-11ef-8fb9-dd214e1ad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532762" name="a891e730-def6-11ef-8fb9-dd214e1ad17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704034" name="add3ba70-def6-11ef-ac7a-43d4c9d04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856411" name="add3ba70-def6-11ef-ac7a-43d4c9d044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392718" name="bb4977d0-def6-11ef-b572-6fcaa0280a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305890" name="bb4977d0-def6-11ef-b572-6fcaa0280a6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679796" name="c876e190-def6-11ef-9cef-8517c5c1c4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590991" name="c876e190-def6-11ef-9cef-8517c5c1c4a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878330" name="fb4f8b30-def6-11ef-b5b0-41808dbb3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742356" name="fb4f8b30-def6-11ef-b5b0-41808dbb399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376433" name="00da2740-def7-11ef-a2c3-1ba40f24b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81401" name="00da2740-def7-11ef-a2c3-1ba40f24b00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081574" name="13794de0-def7-11ef-8f9f-cb986a6e0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208650" name="13794de0-def7-11ef-8f9f-cb986a6e0f6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168569" name="1889b0e0-def7-11ef-a585-2f958c229f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462081" name="1889b0e0-def7-11ef-a585-2f958c229fe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798973" name="2a90dd40-def7-11ef-810a-2d72afec5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271865" name="2a90dd40-def7-11ef-810a-2d72afec5c1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182942" name="2fe5c350-def7-11ef-ad43-95d203fb1b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19883" name="2fe5c350-def7-11ef-ad43-95d203fb1ba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707366" name="3e632cb0-def7-11ef-8149-077e077955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482971" name="3e632cb0-def7-11ef-8149-077e077955c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610692" name="43d6e560-def7-11ef-9e24-152cfdcd9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703988" name="43d6e560-def7-11ef-9e24-152cfdcd99a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616442" name="51f89a30-def7-11ef-b214-453c9129e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43389" name="51f89a30-def7-11ef-b214-453c9129e81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3975970" name="59d38ee0-def7-11ef-a459-21dc4f06c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62954" name="59d38ee0-def7-11ef-a459-21dc4f06c99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778257" name="2d4f6b90-def8-11ef-a386-d1f24546ba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078311" name="2d4f6b90-def8-11ef-a386-d1f24546bad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35429" name="317c4c60-def8-11ef-a904-db8093850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935848" name="317c4c60-def8-11ef-a904-db809385090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349429" name="411add30-def8-11ef-8c9d-ddc1ed950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955235" name="411add30-def8-11ef-8c9d-ddc1ed9502b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851891" name="4711a890-def8-11ef-8220-e15bf700d8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251341" name="4711a890-def8-11ef-8220-e15bf700d8c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437304" name="5c756d70-def8-11ef-8373-131c9866b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874924" name="5c756d70-def8-11ef-8373-131c9866b0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930444" name="5f9e4bc0-def8-11ef-ae4b-8d806597ad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145048" name="5f9e4bc0-def8-11ef-ae4b-8d806597ad1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554082" name="6980f750-def8-11ef-88b6-f527709749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893812" name="6980f750-def8-11ef-88b6-f5277097496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378957" name="6e5e3c60-def8-11ef-944e-d3511c1d99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778050" name="6e5e3c60-def8-11ef-944e-d3511c1d99d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Dachgauben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251970" name="0be98110-def9-11ef-b523-8393ac890a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212114" name="0be98110-def9-11ef-b523-8393ac890a2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241039" name="18f9ecf0-def9-11ef-b7af-911933b4b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88568" name="18f9ecf0-def9-11ef-b7af-911933b4bc1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OG 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839269" name="d0acc020-def9-11ef-b6a3-cd7dcacc6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788615" name="d0acc020-def9-11ef-b6a3-cd7dcacc62b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337132" name="d56406a0-def9-11ef-99be-71f706ec91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331380" name="d56406a0-def9-11ef-99be-71f706ec914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88165" name="17452620-defb-11ef-a4f2-a324635c5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713643" name="17452620-defb-11ef-a4f2-a324635c59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751649" name="1c74f800-defb-11ef-a871-77f3f9669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157943" name="1c74f800-defb-11ef-a871-77f3f9669d0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454809" name="3703acc0-defb-11ef-80e9-7dba5523e5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700281" name="3703acc0-defb-11ef-80e9-7dba5523e52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829263" name="41a9a850-defb-11ef-9155-fd5f5da5a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720357" name="41a9a850-defb-11ef-9155-fd5f5da5ad9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361130" name="6c841dd0-defb-11ef-9d9b-dd6f05e6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56116" name="6c841dd0-defb-11ef-9d9b-dd6f05e621f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076828" name="70300ed0-defb-11ef-8f1c-cd86d0c2c6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562108" name="70300ed0-defb-11ef-8f1c-cd86d0c2c6e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Rainstrasse 47, 8712 Stäfa</w:t>
          </w:r>
        </w:p>
        <w:p>
          <w:pPr>
            <w:spacing w:before="0" w:after="0"/>
          </w:pPr>
          <w:r>
            <w:t>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