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Kamin</w:t>
            </w:r>
          </w:p>
          <w:p>
            <w:pPr>
              <w:spacing w:before="0" w:after="0"/>
            </w:pPr>
            <w:r>
              <w:t>EG/OG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7074228" name="d61367c0-f830-11f0-8d71-57ae7e28a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4730890" name="d61367c0-f830-11f0-8d71-57ae7e28ae70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9603933" name="da0fe9c0-f830-11f0-8d71-57ae7e28a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1816864" name="da0fe9c0-f830-11f0-8d71-57ae7e28ae70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6712163" name="e0a8e890-f830-11f0-8d71-57ae7e28a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8278185" name="e0a8e890-f830-11f0-8d71-57ae7e28ae70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4980268" name="e3710940-f830-11f0-8d71-57ae7e28a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3386938" name="e3710940-f830-11f0-8d71-57ae7e28ae70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Zimmer/Gang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13404797" name="2afbb3f0-f831-11f0-8d71-57ae7e28a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7211276" name="2afbb3f0-f831-11f0-8d71-57ae7e28ae70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49020175" name="34bcf4d0-f831-11f0-8d71-57ae7e28a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3328096" name="34bcf4d0-f831-11f0-8d71-57ae7e28ae70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Kellertreppe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9008609" name="648e5c70-f832-11f0-8d71-57ae7e28a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6601868" name="648e5c70-f832-11f0-8d71-57ae7e28ae70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5161773" name="68e3d3e0-f832-11f0-8d71-57ae7e28a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9840117" name="68e3d3e0-f832-11f0-8d71-57ae7e28ae70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Kellertreppe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8444896" name="7069f1d0-f832-11f0-8d71-57ae7e28a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6654173" name="7069f1d0-f832-11f0-8d71-57ae7e28ae70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8434107" name="7548bd80-f832-11f0-8d71-57ae7e28a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8823562" name="7548bd80-f832-11f0-8d71-57ae7e28ae70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0480448" name="a83e0f80-f835-11f0-8d71-57ae7e28a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3232227" name="a83e0f80-f835-11f0-8d71-57ae7e28ae70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310671" name="ac3169c0-f835-11f0-8d71-57ae7e28a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6464845" name="ac3169c0-f835-11f0-8d71-57ae7e28ae70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4797660" name="b5cdbd80-f835-11f0-8d71-57ae7e28a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0605101" name="b5cdbd80-f835-11f0-8d71-57ae7e28ae70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9693396" name="b89a4b00-f835-11f0-8d71-57ae7e28a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9041038" name="b89a4b00-f835-11f0-8d71-57ae7e28ae70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2576361" name="bffa6a60-f835-11f0-8d71-57ae7e28a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2615826" name="bffa6a60-f835-11f0-8d71-57ae7e28ae70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2040215" name="c56374b0-f835-11f0-8d71-57ae7e28a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4419055" name="c56374b0-f835-11f0-8d71-57ae7e28ae70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1710419" name="cd00eb30-f835-11f0-8d71-57ae7e28a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5091046" name="cd00eb30-f835-11f0-8d71-57ae7e28ae70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7472253" name="da0b63a0-f835-11f0-8d71-57ae7e28a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4397992" name="da0b63a0-f835-11f0-8d71-57ae7e28ae70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3278021" name="ead5e9f0-f838-11f0-8d71-57ae7e28a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4567257" name="ead5e9f0-f838-11f0-8d71-57ae7e28ae7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1762391" name="f3bb49c0-f838-11f0-8d71-57ae7e28a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9924725" name="f3bb49c0-f838-11f0-8d71-57ae7e28ae70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5277896" name="fd842bc0-f838-11f0-8d71-57ae7e28a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5948397" name="fd842bc0-f838-11f0-8d71-57ae7e28ae70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7840846" name="1fd76700-f839-11f0-8d71-57ae7e28a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4654876" name="1fd76700-f839-11f0-8d71-57ae7e28ae70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La Schmetta 31, Lenzerheide</w:t>
          </w:r>
        </w:p>
        <w:p>
          <w:pPr>
            <w:spacing w:before="0" w:after="0"/>
          </w:pPr>
          <w:r>
            <w:t>681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