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Hofwiesenstrasse 258113 Boppelsen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714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30351914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9994652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