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wiesenstrasse 258113 Boppelsen</w:t>
          </w:r>
        </w:p>
        <w:p>
          <w:pPr>
            <w:spacing w:before="0" w:after="0"/>
          </w:pPr>
          <w:r>
            <w:t>7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