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83905" name="aa08c5b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63199" name="aa08c5b0-fdcd-11f0-92b3-e962ac2f7a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053116" name="b1cf962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970589" name="b1cf9620-fdcd-11f0-92b3-e962ac2f7a6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512615" name="cccc00d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515907" name="cccc00d0-fdcd-11f0-92b3-e962ac2f7a6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750979" name="d08a415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66023" name="d08a4150-fdcd-11f0-92b3-e962ac2f7a6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650284" name="ccce2e4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38786" name="ccce2e40-fdce-11f0-92b3-e962ac2f7a6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922387" name="d5c25b2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015161" name="d5c25b20-fdce-11f0-92b3-e962ac2f7a6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010236" name="e1761d3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726393" name="e1761d30-fdce-11f0-92b3-e962ac2f7a6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713259" name="e5e66fa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020925" name="e5e66fa0-fdce-11f0-92b3-e962ac2f7a6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725191" name="2b1d3f4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675729" name="2b1d3f40-fdcf-11f0-92b3-e962ac2f7a6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190074" name="32854de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667371" name="32854de0-fdcf-11f0-92b3-e962ac2f7a6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658006" name="e0e9782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85765" name="e0e97820-fdcf-11f0-92b3-e962ac2f7a6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782650" name="e776901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223035" name="e7769010-fdcf-11f0-92b3-e962ac2f7a6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47743" name="f934576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383563" name="f9345760-fdcf-11f0-92b3-e962ac2f7a6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0085494" name="0c9df9f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81028" name="0c9df9f0-fdd0-11f0-92b3-e962ac2f7a6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065588" name="608e2a8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81857" name="608e2a80-fdd0-11f0-92b3-e962ac2f7a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573485" name="6662049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167414" name="66620490-fdd0-11f0-92b3-e962ac2f7a6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002613" name="428c5290-fdd1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000118" name="428c5290-fdd1-11f0-92b3-e962ac2f7a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1030863" name="47a58f30-fdd1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99761" name="47a58f30-fdd1-11f0-92b3-e962ac2f7a6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113190" name="268400b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26226" name="268400b0-fdd2-11f0-92b3-e962ac2f7a6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84804" name="2b62091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964287" name="2b620910-fdd2-11f0-92b3-e962ac2f7a6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Türrahmen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402555" name="a0d37ee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67938" name="a0d37ee0-fdd2-11f0-92b3-e962ac2f7a6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06380" name="a67ffad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401077" name="a67ffad0-fdd2-11f0-92b3-e962ac2f7a6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7379407" name="a3d9c49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073092" name="a3d9c490-fdd3-11f0-92b3-e962ac2f7a6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72257" name="a69e89e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981601" name="a69e89e0-fdd3-11f0-92b3-e962ac2f7a6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Anstrich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724052" name="b07a57a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412075" name="b07a57a0-fdd3-11f0-92b3-e962ac2f7a6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080888" name="b8e4bb1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956400" name="b8e4bb10-fdd3-11f0-92b3-e962ac2f7a6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Hofwiesenstrasse 258113 Boppelsen</w:t>
          </w:r>
        </w:p>
        <w:p>
          <w:pPr>
            <w:spacing w:before="0" w:after="0"/>
          </w:pPr>
          <w:r>
            <w:t>714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