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Hubstrasse 7 Hubstrasse 7, 8560 Märstetten, Schweiz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706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2508601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7720727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