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8645070" name="3eae8a6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852723" name="3eae8a60-939d-11f0-bfbb-d3e8c5ffa69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126688" name="4272703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528008" name="42727030-939d-11f0-bfbb-d3e8c5ffa69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1672396" name="4f8a2f1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521953" name="4f8a2f10-939d-11f0-bfbb-d3e8c5ffa69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0973770" name="5e74b22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570077" name="5e74b220-939d-11f0-bfbb-d3e8c5ffa69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4060846" name="729b8a3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827583" name="729b8a30-939d-11f0-bfbb-d3e8c5ffa69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2795205" name="771fd9d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609511" name="771fd9d0-939d-11f0-bfbb-d3e8c5ffa69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Korkisolation</w:t>
            </w:r>
          </w:p>
          <w:p>
            <w:pPr>
              <w:spacing w:before="0" w:after="0"/>
            </w:pPr>
            <w:r>
              <w:t>Matte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179172" name="7cebc4a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592936" name="7cebc4a0-939d-11f0-bfbb-d3e8c5ffa69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1256176" name="7f93b32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4693" name="7f93b320-939d-11f0-bfbb-d3e8c5ffa69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6585495" name="a8f480f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668974" name="a8f480f0-939d-11f0-bfbb-d3e8c5ffa69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1960841" name="ac1ac73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2805712" name="ac1ac730-939d-11f0-bfbb-d3e8c5ffa69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Tapete mit 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8470519" name="b5200b1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423816" name="b5200b10-939d-11f0-bfbb-d3e8c5ffa69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5971017" name="b7d7d81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243925" name="b7d7d810-939d-11f0-bfbb-d3e8c5ffa69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0221744" name="699c9d0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345878" name="699c9d00-939f-11f0-bfbb-d3e8c5ffa69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7621675" name="6b813b8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643437" name="6b813b80-939f-11f0-bfbb-d3e8c5ffa69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8060794" name="9a881ca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786899" name="9a881ca0-939f-11f0-bfbb-d3e8c5ffa69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0673483" name="9fe8e99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570107" name="9fe8e990-939f-11f0-bfbb-d3e8c5ffa69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9836239" name="a828e1a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024918" name="a828e1a0-939f-11f0-bfbb-d3e8c5ffa69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9354729" name="aeb5ab7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397634" name="aeb5ab70-939f-11f0-bfbb-d3e8c5ffa69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7209400" name="db5b1cf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904709" name="db5b1cf0-939f-11f0-bfbb-d3e8c5ffa69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1959692" name="df3d874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189345" name="df3d8740-939f-11f0-bfbb-d3e8c5ffa69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2577857" name="520ec4d0-93a2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214294" name="520ec4d0-93a2-11f0-bfbb-d3e8c5ffa69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3431747" name="55979d70-93a2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222252" name="55979d70-93a2-11f0-bfbb-d3e8c5ffa69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und 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9525643" name="72e683a0-93a2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167427" name="72e683a0-93a2-11f0-bfbb-d3e8c5ffa69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34377479" name="760cf0f0-93a2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925543" name="760cf0f0-93a2-11f0-bfbb-d3e8c5ffa69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8206848" name="c8465450-93a3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881930" name="c8465450-93a3-11f0-bfbb-d3e8c5ffa69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5266748" name="cda9e060-93a3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993441" name="cda9e060-93a3-11f0-bfbb-d3e8c5ffa69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und 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2669473" name="d3a2f5b0-93a3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266014" name="d3a2f5b0-93a3-11f0-bfbb-d3e8c5ffa69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565014" name="da571da0-93a3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460075" name="da571da0-93a3-11f0-bfbb-d3e8c5ffa69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1237499" name="6b7bf210-93a4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802349" name="6b7bf210-93a4-11f0-bfbb-d3e8c5ffa69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7440409" name="6d4e8f30-93a4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130356" name="6d4e8f30-93a4-11f0-bfbb-d3e8c5ffa69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Sockelkleber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8793272" name="5aecca4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78991" name="5aecca40-93a5-11f0-bfbb-d3e8c5ffa692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7702392" name="5f142cd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898818" name="5f142cd0-93a5-11f0-bfbb-d3e8c5ffa69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4152145" name="64c8bf1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424200" name="64c8bf10-93a5-11f0-bfbb-d3e8c5ffa69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3796255" name="698c138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542287" name="698c1380-93a5-11f0-bfbb-d3e8c5ffa69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8973153" name="71d6b9f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014010" name="71d6b9f0-93a5-11f0-bfbb-d3e8c5ffa692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9225868" name="7409034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911998" name="74090340-93a5-11f0-bfbb-d3e8c5ffa692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Abstellraum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1189909" name="b7634ab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529642" name="b7634ab0-93a5-11f0-bfbb-d3e8c5ffa692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5264472" name="c022d30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893112" name="c022d300-93a5-11f0-bfbb-d3e8c5ffa69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9342528" name="7f15e180-93a6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834028" name="7f15e180-93a6-11f0-bfbb-d3e8c5ffa69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8591892" name="8feccb40-93a6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303015" name="8feccb40-93a6-11f0-bfbb-d3e8c5ffa69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8211595" name="3f6a0ea0-9aa2-11f0-bc17-5d6b71ec3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890094" name="3f6a0ea0-9aa2-11f0-bc17-5d6b71ec389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369806" name="45378010-9aa2-11f0-bc17-5d6b71ec3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378831" name="45378010-9aa2-11f0-bc17-5d6b71ec389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Hubstrasse 7 Hubstrasse 7, 8560 Märstetten, Schweiz</w:t>
          </w:r>
        </w:p>
        <w:p>
          <w:pPr>
            <w:spacing w:before="0" w:after="0"/>
          </w:pPr>
          <w:r>
            <w:t>706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