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715958" name="3eae8a6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24203" name="3eae8a60-939d-11f0-bfbb-d3e8c5ffa69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205096" name="427270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224394" name="42727030-939d-11f0-bfbb-d3e8c5ffa69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159660" name="4f8a2f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901613" name="4f8a2f10-939d-11f0-bfbb-d3e8c5ffa69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197432" name="5e74b22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55766" name="5e74b220-939d-11f0-bfbb-d3e8c5ffa69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14304" name="729b8a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12755" name="729b8a30-939d-11f0-bfbb-d3e8c5ffa69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901005" name="771fd9d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124481" name="771fd9d0-939d-11f0-bfbb-d3e8c5ffa6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</w:t>
            </w:r>
          </w:p>
          <w:p>
            <w:pPr>
              <w:spacing w:before="0" w:after="0"/>
            </w:pPr>
            <w:r>
              <w:t>Matte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755055" name="7cebc4a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938220" name="7cebc4a0-939d-11f0-bfbb-d3e8c5ffa69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670090" name="7f93b32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44002" name="7f93b320-939d-11f0-bfbb-d3e8c5ffa69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32677" name="a8f480f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240878" name="a8f480f0-939d-11f0-bfbb-d3e8c5ffa69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4330714" name="ac1ac7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07116" name="ac1ac730-939d-11f0-bfbb-d3e8c5ffa69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Tapete mit 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702036" name="b5200b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045096" name="b5200b10-939d-11f0-bfbb-d3e8c5ffa69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22449" name="b7d7d8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768712" name="b7d7d810-939d-11f0-bfbb-d3e8c5ffa69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606017" name="699c9d0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129028" name="699c9d00-939f-11f0-bfbb-d3e8c5ffa6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076651" name="6b813b8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66" name="6b813b80-939f-11f0-bfbb-d3e8c5ffa69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418680" name="9a881c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82677" name="9a881ca0-939f-11f0-bfbb-d3e8c5ffa6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282768" name="9fe8e99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670559" name="9fe8e990-939f-11f0-bfbb-d3e8c5ffa6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438783" name="a828e1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521762" name="a828e1a0-939f-11f0-bfbb-d3e8c5ffa69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97337" name="aeb5ab7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199137" name="aeb5ab70-939f-11f0-bfbb-d3e8c5ffa6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81672" name="db5b1cf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61230" name="db5b1cf0-939f-11f0-bfbb-d3e8c5ffa69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798284" name="df3d874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494552" name="df3d8740-939f-11f0-bfbb-d3e8c5ffa69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523681" name="520ec4d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26084" name="520ec4d0-93a2-11f0-bfbb-d3e8c5ffa69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317666" name="55979d7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442590" name="55979d70-93a2-11f0-bfbb-d3e8c5ffa69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613349" name="72e683a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430012" name="72e683a0-93a2-11f0-bfbb-d3e8c5ffa6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7495882" name="760cf0f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85951" name="760cf0f0-93a2-11f0-bfbb-d3e8c5ffa6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633877" name="c846545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220108" name="c8465450-93a3-11f0-bfbb-d3e8c5ffa69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898791" name="cda9e06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916275" name="cda9e060-93a3-11f0-bfbb-d3e8c5ffa69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5147361" name="d3a2f5b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540302" name="d3a2f5b0-93a3-11f0-bfbb-d3e8c5ffa69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752180" name="da571da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16024" name="da571da0-93a3-11f0-bfbb-d3e8c5ffa69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8553504" name="6b7bf21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502922" name="6b7bf210-93a4-11f0-bfbb-d3e8c5ffa69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143656" name="6d4e8f3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151948" name="6d4e8f30-93a4-11f0-bfbb-d3e8c5ffa69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Sockelkleber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764608" name="5aecca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33344" name="5aecca40-93a5-11f0-bfbb-d3e8c5ffa69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425909" name="5f142cd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572036" name="5f142cd0-93a5-11f0-bfbb-d3e8c5ffa6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393495" name="64c8bf1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859828" name="64c8bf10-93a5-11f0-bfbb-d3e8c5ffa69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312362" name="698c138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6700" name="698c1380-93a5-11f0-bfbb-d3e8c5ffa69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339544" name="71d6b9f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34422" name="71d6b9f0-93a5-11f0-bfbb-d3e8c5ffa69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536248" name="740903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12860" name="74090340-93a5-11f0-bfbb-d3e8c5ffa69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707745" name="b7634ab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155916" name="b7634ab0-93a5-11f0-bfbb-d3e8c5ffa69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6811281" name="c022d30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649170" name="c022d300-93a5-11f0-bfbb-d3e8c5ffa69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345520" name="7f15e18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215967" name="7f15e180-93a6-11f0-bfbb-d3e8c5ffa69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364012" name="8feccb4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489170" name="8feccb40-93a6-11f0-bfbb-d3e8c5ffa69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397558" name="3f6a0ea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00927" name="3f6a0ea0-9aa2-11f0-bc17-5d6b71ec389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152293" name="4537801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02967" name="45378010-9aa2-11f0-bc17-5d6b71ec389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Hubstrasse 7 Hubstrasse 7, 8560 Märstetten, Schweiz</w:t>
          </w:r>
        </w:p>
        <w:p>
          <w:pPr>
            <w:spacing w:before="0" w:after="0"/>
          </w:pPr>
          <w:r>
            <w:t>486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