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4274729" name="54fc915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976141" name="54fc9150-fd1e-11f0-ada8-dfbb602ffb4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7584025" name="56d9409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358794" name="56d94090-fd1e-11f0-ada8-dfbb602ffb4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3864625" name="5b7f701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930917" name="5b7f7010-fd1e-11f0-ada8-dfbb602ffb4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8839234" name="5f3db09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357404" name="5f3db090-fd1e-11f0-ada8-dfbb602ffb4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7514422" name="6483064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884806" name="64830640-fd1e-11f0-ada8-dfbb602ffb4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3615085" name="6819c19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765756" name="6819c190-fd1e-11f0-ada8-dfbb602ffb4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3662916" name="705266a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701100" name="705266a0-fd1e-11f0-ada8-dfbb602ffb4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0780593" name="73ff420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832315" name="73ff4200-fd1e-11f0-ada8-dfbb602ffb4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3892179" name="8119c00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62519" name="8119c000-fd1e-11f0-ada8-dfbb602ffb4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8165778" name="8658d42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956933" name="8658d420-fd1e-11f0-ada8-dfbb602ffb4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2999436" name="a5698e9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396739" name="a5698e90-fd1e-11f0-ada8-dfbb602ffb4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7673999" name="a882b57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65967" name="a882b570-fd1e-11f0-ada8-dfbb602ffb4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9214763" name="bb62407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313575" name="bb624070-fd1e-11f0-ada8-dfbb602ffb4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1749464" name="c159a81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441629" name="c159a810-fd1e-11f0-ada8-dfbb602ffb4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9483903" name="d1367a6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610951" name="d1367a60-fd1e-11f0-ada8-dfbb602ffb4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293342" name="db054fd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963309" name="db054fd0-fd1e-11f0-ada8-dfbb602ffb4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5096207" name="e2c51b6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458966" name="e2c51b60-fd1e-11f0-ada8-dfbb602ffb4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1598722" name="e7100b8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847811" name="e7100b80-fd1e-11f0-ada8-dfbb602ffb4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474007" name="0485b390-fd1f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512812" name="0485b390-fd1f-11f0-ada8-dfbb602ffb4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8263343" name="0a11d640-fd1f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654034" name="0a11d640-fd1f-11f0-ada8-dfbb602ffb4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1931568" name="1b429fd0-fd1f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092480" name="1b429fd0-fd1f-11f0-ada8-dfbb602ffb4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2119043" name="1ea1f770-fd1f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887364" name="1ea1f770-fd1f-11f0-ada8-dfbb602ffb4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Sihlwaldstrasse 19, 8135 Langnau am Albis</w:t>
          </w:r>
        </w:p>
        <w:p>
          <w:pPr>
            <w:spacing w:before="0" w:after="0"/>
          </w:pPr>
          <w:r>
            <w:t>711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