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Verputz und Tapete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alter Fliesenkleber / Verputz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Liegestaub</w:t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Bergstrasse 34, 6004 Luzern</w:t>
          </w:r>
        </w:p>
        <w:p>
          <w:pPr>
            <w:spacing w:before="0" w:after="0"/>
          </w:pPr>
          <w:r>
            <w:t>708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