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Bergstrasse 34, 6004 Luzern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