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Bergstrasse 34, 6004 Luzern</w:t>
          </w:r>
        </w:p>
        <w:p>
          <w:pPr>
            <w:spacing w:before="0" w:after="0"/>
          </w:pPr>
          <w:r>
            <w:t>708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