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und Tapete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06115108" name="3c354a90-fd28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6274583" name="3c354a90-fd28-11f0-ada8-dfbb602ffb4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21795598" name="453621a0-fd28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5725896" name="453621a0-fd28-11f0-ada8-dfbb602ffb4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alter Fliesenkleber / 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1107304" name="acb1ad90-fd28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9644910" name="acb1ad90-fd28-11f0-ada8-dfbb602ffb4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9217607" name="b27c11c0-fd28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9099429" name="b27c11c0-fd28-11f0-ada8-dfbb602ffb4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Liegestaub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52966716" name="ff6391c0-fd28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9984339" name="ff6391c0-fd28-11f0-ada8-dfbb602ffb4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16906119" name="033903c0-fd29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7645842" name="033903c0-fd29-11f0-ada8-dfbb602ffb4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Bergstrasse 34, 6004 Luzern</w:t>
          </w:r>
        </w:p>
        <w:p>
          <w:pPr>
            <w:spacing w:before="0" w:after="0"/>
          </w:pPr>
          <w:r>
            <w:t>708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