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Bodenackerstrasse 9, 5200 Brugg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683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90610799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1743482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