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251915" name="e78801e0-fc32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821054" name="e78801e0-fc32-11f0-bdd4-85929d3722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3336846" name="ebee1b20-fc32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102839" name="ebee1b20-fc32-11f0-bdd4-85929d37222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323234" name="00d97bb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581979" name="00d97bb0-fc33-11f0-bdd4-85929d37222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436955" name="0af3d91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27890" name="0af3d910-fc33-11f0-bdd4-85929d3722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654190" name="1a86f83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327649" name="1a86f830-fc33-11f0-bdd4-85929d3722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298145" name="239d2c0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314200" name="239d2c00-fc33-11f0-bdd4-85929d37222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650839" name="6200da0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494547" name="6200da00-fc33-11f0-bdd4-85929d37222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286021" name="6755c01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748840" name="6755c010-fc33-11f0-bdd4-85929d37222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3. 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5544587" name="9c930da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069259" name="9c930da0-fc33-11f0-bdd4-85929d37222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4396600" name="b37709e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318806" name="b37709e0-fc33-11f0-bdd4-85929d37222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9008714" name="2e02f4d0-fc34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383584" name="2e02f4d0-fc34-11f0-bdd4-85929d3722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1289745" name="4691e1f0-fc34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968263" name="4691e1f0-fc34-11f0-bdd4-85929d3722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Gang/Treppenhaus 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8365" name="04a6293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230897" name="04a62930-fc35-11f0-bdd4-85929d37222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732886" name="0842d7f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42088" name="0842d7f0-fc35-11f0-bdd4-85929d37222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9616870" name="3338016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526033" name="33380160-fc35-11f0-bdd4-85929d3722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2392026" name="3848b28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90475" name="3848b280-fc35-11f0-bdd4-85929d37222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5670291" name="583bb6a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671119" name="583bb6a0-fc35-11f0-bdd4-85929d37222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478976" name="62bdaf7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220191" name="62bdaf70-fc35-11f0-bdd4-85929d3722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610925" name="7554bf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495648" name="7554bfc0-fc35-11f0-bdd4-85929d3722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188829" name="7aeffda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800298" name="7aeffda0-fc35-11f0-bdd4-85929d372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260877" name="a47b84f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870827" name="a47b84f0-fc35-11f0-bdd4-85929d37222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107644" name="a9104f5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532262" name="a9104f50-fc35-11f0-bdd4-85929d37222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695021" name="b7b00d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682673" name="b7b00dc0-fc35-11f0-bdd4-85929d37222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2620731" name="be9075d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085974" name="be9075d0-fc35-11f0-bdd4-85929d37222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558556" name="d13a4ad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559959" name="d13a4ad0-fc35-11f0-bdd4-85929d37222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365330" name="d6f7689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965764" name="d6f76890-fc35-11f0-bdd4-85929d37222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1917707" name="f4f0717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179858" name="f4f07170-fc35-11f0-bdd4-85929d37222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960820" name="fa07160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02808" name="fa071600-fc35-11f0-bdd4-85929d37222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3336517" name="b20ac85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407278" name="b20ac850-fc36-11f0-bdd4-85929d37222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1194446" name="b69c5e6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09558" name="b69c5e60-fc36-11f0-bdd4-85929d37222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503804" name="b4f79290-fc37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476091" name="b4f79290-fc37-11f0-bdd4-85929d37222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272044" name="c0f68e70-fc37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272341" name="c0f68e70-fc37-11f0-bdd4-85929d37222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Bodenackerstrasse 9, 5200 Brugg</w:t>
          </w:r>
        </w:p>
        <w:p>
          <w:pPr>
            <w:spacing w:before="0" w:after="0"/>
          </w:pPr>
          <w:r>
            <w:t>683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