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0436560" name="f7de2a70-fc54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211393" name="f7de2a70-fc54-11f0-901c-e982897b3c3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2148367" name="fd2ad320-fc54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192799" name="fd2ad320-fc54-11f0-901c-e982897b3c3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793554" name="1121255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173872" name="11212550-fc55-11f0-901c-e982897b3c3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2524533" name="15ba0e6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534051" name="15ba0e60-fc55-11f0-901c-e982897b3c3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0932615" name="217faac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741714" name="217faac0-fc55-11f0-901c-e982897b3c3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5066107" name="25ddadb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900031" name="25ddadb0-fc55-11f0-901c-e982897b3c3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Radiatirennischen</w:t>
            </w:r>
          </w:p>
          <w:p>
            <w:pPr>
              <w:spacing w:before="0" w:after="0"/>
            </w:pPr>
            <w:r>
              <w:t>gesamtes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203299" name="374c6aa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547590" name="374c6aa0-fc55-11f0-901c-e982897b3c3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4338236" name="53b7cea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261046" name="53b7cea0-fc55-11f0-901c-e982897b3c3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Essbereich/Küche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266636" name="793b624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300162" name="793b6240-fc55-11f0-901c-e982897b3c3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0801567" name="7b8a826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93857" name="7b8a8260-fc55-11f0-901c-e982897b3c3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9004442" name="b05733d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389232" name="b05733d0-fc55-11f0-901c-e982897b3c3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7144625" name="b3203ee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732976" name="b3203ee0-fc55-11f0-901c-e982897b3c3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8660607" name="db74a5c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99491" name="db74a5c0-fc55-11f0-901c-e982897b3c3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1812877" name="e3693cf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137208" name="e3693cf0-fc55-11f0-901c-e982897b3c3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839872" name="ed66274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276853" name="ed662740-fc55-11f0-901c-e982897b3c3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044344" name="f20e0470-fc55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471517" name="f20e0470-fc55-11f0-901c-e982897b3c3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Radiatirennischen</w:t>
            </w:r>
          </w:p>
          <w:p>
            <w:pPr>
              <w:spacing w:before="0" w:after="0"/>
            </w:pPr>
            <w:r>
              <w:t>gesamtes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519457" name="996d9cd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645310" name="996d9cd0-fc56-11f0-901c-e982897b3c3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426633" name="a206ff8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797117" name="a206ff80-fc56-11f0-901c-e982897b3c3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5973727" name="da79ae8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049075" name="da79ae80-fc56-11f0-901c-e982897b3c3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0665093" name="e70b2660-fc56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482294" name="e70b2660-fc56-11f0-901c-e982897b3c3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7972567" name="0576791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022168" name="05767910-fc57-11f0-901c-e982897b3c3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650121" name="08ba326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003509" name="08ba3260-fc57-11f0-901c-e982897b3c3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0256452" name="347f07e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723811" name="347f07e0-fc57-11f0-901c-e982897b3c3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6720992" name="384b040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215388" name="384b0400-fc57-11f0-901c-e982897b3c3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9244774" name="5b2b8b2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566959" name="5b2b8b20-fc57-11f0-901c-e982897b3c3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1301173" name="6128710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525327" name="61287100-fc57-11f0-901c-e982897b3c3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4240189" name="a981683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945625" name="a9816830-fc57-11f0-901c-e982897b3c3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6339810" name="ac5a03a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879260" name="ac5a03a0-fc57-11f0-901c-e982897b3c3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1521332" name="e543905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521659" name="e5439050-fc57-11f0-901c-e982897b3c3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3001254" name="eb723490-fc57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815940" name="eb723490-fc57-11f0-901c-e982897b3c3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Treppe/ Gang</w:t>
            </w:r>
          </w:p>
          <w:p>
            <w:pPr>
              <w:spacing w:before="0" w:after="0"/>
            </w:pPr>
            <w:r>
              <w:t>EG-UG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Anstrich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3359835" name="e9aad020-fc59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505795" name="e9aad020-fc59-11f0-901c-e982897b3c3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702198" name="ee050280-fc59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932394" name="ee050280-fc59-11f0-901c-e982897b3c3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5676237" name="0ef3569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723375" name="0ef35690-fc5a-11f0-901c-e982897b3c3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095210" name="124ba95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393431" name="124ba950-fc5a-11f0-901c-e982897b3c3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7576497" name="305728c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766247" name="305728c0-fc5a-11f0-901c-e982897b3c3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545688" name="34d86b20-fc5a-11f0-901c-e982897b3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249768" name="34d86b20-fc5a-11f0-901c-e982897b3c3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Obersumpfstrasse 23, 5745 Safenwil, Schweiz</w:t>
          </w:r>
        </w:p>
        <w:p>
          <w:pPr>
            <w:spacing w:before="0" w:after="0"/>
          </w:pPr>
          <w:r>
            <w:t>699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