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110622" name="f2ae4460-fd0b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209685" name="f2ae4460-fd0b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5444704" name="018406f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804536" name="018406f0-fd0c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3948164" name="1774064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313803" name="17740640-fd0c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3532330" name="1b72d23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287074" name="1b72d230-fd0c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9659313" name="28a08a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869112" name="28a08a10-fd0c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7590204" name="2c3856d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3291422" name="2c3856d0-fd0c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>angehängte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345014" name="42457b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9224124" name="42457b10-fd0c-11f0-ada8-dfbb602ffb4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2299780" name="486b93d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2021826" name="486b93d0-fd0c-11f0-ada8-dfbb602ffb4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5847670" name="d01b72a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3962641" name="d01b72a0-fd0c-11f0-ada8-dfbb602ffb4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3264940" name="d525e23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194621" name="d525e230-fd0c-11f0-ada8-dfbb602ffb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