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Sonnenbergstrasse 7, 8600 Dübendorf,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817256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284434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