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onnenbergstrasse 7, 8600 Dübendorf, Schweiz</w:t>
          </w:r>
        </w:p>
        <w:p>
          <w:pPr>
            <w:spacing w:before="0" w:after="0"/>
          </w:pPr>
          <w:r>
            <w:t>70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