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876486" name="5743180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764117" name="57431800-fcf4-11f0-ada8-dfbb602ffb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272206" name="5c7cd4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50385" name="5c7cd4f0-fcf4-11f0-ada8-dfbb602ffb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3889746" name="76ac2ba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855958" name="76ac2ba0-fcf4-11f0-ada8-dfbb602ffb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2455135" name="7c1499b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734997" name="7c1499b0-fcf4-11f0-ada8-dfbb602ffb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3350821" name="8ae998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0942" name="8ae998f0-fcf4-11f0-ada8-dfbb602ffb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441440" name="90cfe99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550418" name="90cfe990-fcf4-11f0-ada8-dfbb602ffb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7368725" name="9d526d5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007721" name="9d526d50-fcf4-11f0-ada8-dfbb602ffb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4845411" name="a3cc727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413429" name="a3cc7270-fcf4-11f0-ada8-dfbb602ffb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920875" name="c574eec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744611" name="c574eec0-fcf4-11f0-ada8-dfbb602ffb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1723986" name="cbcf5d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64733" name="cbcf5df0-fcf4-11f0-ada8-dfbb602ffb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6100078" name="e72b26b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308532" name="e72b26b0-fcf4-11f0-ada8-dfbb602ffb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8445641" name="f2d1f07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150195" name="f2d1f070-fcf4-11f0-ada8-dfbb602ffb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/Treppe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3919066" name="daf064e0-fcf5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887254" name="daf064e0-fcf5-11f0-ada8-dfbb602ffb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427999" name="e47782f0-fcf5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631176" name="e47782f0-fcf5-11f0-ada8-dfbb602ffb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5223152" name="0527205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737780" name="05272050-fcf6-11f0-ada8-dfbb602ffb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71968770" name="0dab264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192201" name="0dab2640-fcf6-11f0-ada8-dfbb602ffb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4360359" name="1b6d07d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511601" name="1b6d07d0-fcf6-11f0-ada8-dfbb602ffb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262400" name="22fa039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501089" name="22fa0390-fcf6-11f0-ada8-dfbb602ffb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8166400" name="2c44dbf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381585" name="2c44dbf0-fcf6-11f0-ada8-dfbb602ffb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2306" name="30a5f6b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10027" name="30a5f6b0-fcf7-11f0-ada8-dfbb602ffb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260599" name="6158b31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189256" name="6158b310-fcf7-11f0-ada8-dfbb602ffb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748019" name="67aedc8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093522" name="67aedc80-fcf7-11f0-ada8-dfbb602ffb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0114453" name="7b62a7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596573" name="7b62a770-fcf7-11f0-ada8-dfbb602ffb4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0508958" name="804347e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149192" name="804347e0-fcf7-11f0-ada8-dfbb602ffb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2783907" name="8ce9f5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53979" name="8ce9f570-fcf7-11f0-ada8-dfbb602ffb4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7134581" name="914cda6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196831" name="914cda60-fcf7-11f0-ada8-dfbb602ffb4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6612857" name="9937d4a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144020" name="9937d4a0-fcf7-11f0-ada8-dfbb602ffb4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017678" name="9cdcc0c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88263" name="9cdcc0c0-fcf7-11f0-ada8-dfbb602ffb4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Verputzt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7270644" name="f2d36fb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755442" name="f2d36fb0-fcf7-11f0-ada8-dfbb602ffb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705224" name="f6dd382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983077" name="f6dd3820-fcf7-11f0-ada8-dfbb602ffb4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9448325" name="ce76b360-fcf8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931420" name="ce76b360-fcf8-11f0-ada8-dfbb602ffb4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5563883" name="d3cea6b0-fcf8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844236" name="d3cea6b0-fcf8-11f0-ada8-dfbb602ffb4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Anstrich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5877094" name="682ed000-fcf9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729" name="682ed000-fcf9-11f0-ada8-dfbb602ffb4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7280813" name="6d203950-fcf9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768410" name="6d203950-fcf9-11f0-ada8-dfbb602ffb4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Kellergeschoss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4451816" name="28921ae0-fcfb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884676" name="28921ae0-fcfb-11f0-ada8-dfbb602ffb4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338897" name="2da89860-fcfb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71314" name="2da89860-fcfb-11f0-ada8-dfbb602ffb4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043625" name="25124d8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00196" name="25124d80-fcfc-11f0-ada8-dfbb602ffb4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839531" name="28c1c0f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594897" name="28c1c0f0-fcfc-11f0-ada8-dfbb602ffb4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6471137" name="392bb81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618886" name="392bb810-fcfc-11f0-ada8-dfbb602ffb4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8780478" name="3d37554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893647" name="3d375540-fcfc-11f0-ada8-dfbb602ffb4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Sonnenbergstrasse 7, 8600 Dübendorf, Schweiz</w:t>
          </w:r>
        </w:p>
        <w:p>
          <w:pPr>
            <w:spacing w:before="0" w:after="0"/>
          </w:pPr>
          <w:r>
            <w:t>703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