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Churerstrasse 49, Altstätten SG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698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46991750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2782917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