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Churerstrasse 49, Altstätten SG</w:t>
          </w:r>
        </w:p>
        <w:p>
          <w:pPr>
            <w:spacing w:before="0" w:after="0"/>
          </w:pPr>
          <w:r>
            <w:t>698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