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 mit bituminösem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2263751" name="94e19420-f7b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701543" name="94e19420-f7b8-11f0-8ab8-11df2af63ac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2658111" name="9d8a3910-f7b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270403" name="9d8a3910-f7b8-11f0-8ab8-11df2af63ac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2670309" name="e87d9f50-f7b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009887" name="e87d9f50-f7ba-11f0-8ab8-11df2af63ac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6343151" name="eababe10-f7b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559416" name="eababe10-f7ba-11f0-8ab8-11df2af63ac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2514846" name="f00c96e0-f7b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852634" name="f00c96e0-f7ba-11f0-8ab8-11df2af63ac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6271150" name="f400b470-f7b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047163" name="f400b470-f7ba-11f0-8ab8-11df2af63ac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3774421" name="03db63e0-f7b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006283" name="03db63e0-f7bb-11f0-8ab8-11df2af63ac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6867820" name="07d80cf0-f7b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907421" name="07d80cf0-f7bb-11f0-8ab8-11df2af63ac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7591846" name="12cc76a0-f7b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202358" name="12cc76a0-f7bb-11f0-8ab8-11df2af63ac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8008516" name="15460220-f7b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547410" name="15460220-f7bb-11f0-8ab8-11df2af63ac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841879" name="92dc3c50-f7b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439740" name="92dc3c50-f7ba-11f0-8ab8-11df2af63ac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6961222" name="952d3130-f7b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158409" name="952d3130-f7ba-11f0-8ab8-11df2af63ac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1353838" name="e3359510-f7b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805508" name="e3359510-f7bb-11f0-8ab8-11df2af63ac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985488" name="e9f64020-f7b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578668" name="e9f64020-f7bb-11f0-8ab8-11df2af63ac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7985372" name="f42e1090-f7b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985096" name="f42e1090-f7bb-11f0-8ab8-11df2af63ac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712725" name="012c7b10-f7bc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430518" name="012c7b10-f7bc-11f0-8ab8-11df2af63ac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9437271" name="2daa4ae0-f7bd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567161" name="2daa4ae0-f7bd-11f0-8ab8-11df2af63ac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9808575" name="3388ac40-f7bd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519339" name="3388ac40-f7bd-11f0-8ab8-11df2af63ac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2473925" name="eb5ee5f0-f7bd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832400" name="eb5ee5f0-f7bd-11f0-8ab8-11df2af63ac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0083121" name="34fee9d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166585" name="34fee9d0-f7c3-11f0-8ab8-11df2af63ac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6114644" name="390297c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118002" name="390297c0-f7c3-11f0-8ab8-11df2af63ac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9850213" name="40f4bdf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29545" name="40f4bdf0-f7c3-11f0-8ab8-11df2af63ac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4352678" name="444fa8c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256767" name="444fa8c0-f7c3-11f0-8ab8-11df2af63ac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1192309" name="4b24781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39938" name="4b247810-f7c3-11f0-8ab8-11df2af63ac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9568298" name="4f02277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64728" name="4f022770-f7c3-11f0-8ab8-11df2af63ac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9632565" name="b442696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070970" name="b4426960-f7c3-11f0-8ab8-11df2af63ac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7833606" name="b943d84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573194" name="b943d840-f7c3-11f0-8ab8-11df2af63ac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Antidröhnbeschichtung </w:t>
            </w:r>
          </w:p>
          <w:p>
            <w:pPr>
              <w:spacing w:before="0" w:after="0"/>
            </w:pPr>
            <w:r>
              <w:t>Soühlbecken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2634237" name="1d21cb10-f7c4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544857" name="1d21cb10-f7c4-11f0-8ab8-11df2af63ac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4825776" name="23bbb440-f7c4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945211" name="23bbb440-f7c4-11f0-8ab8-11df2af63ac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>gesamtes Wohngebäude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7546884" name="2c5c1bd0-f7c4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589549" name="2c5c1bd0-f7c4-11f0-8ab8-11df2af63ac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4773276" name="31eb99e0-f7c4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067696" name="31eb99e0-f7c4-11f0-8ab8-11df2af63ac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Treppenhaus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Schindel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5941607" name="3d7f3ee0-f7c6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57668" name="3d7f3ee0-f7c6-11f0-8ab8-11df2af63ac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0865680" name="41711280-f7c6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531993" name="41711280-f7c6-11f0-8ab8-11df2af63ac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0520906" name="cca02d00-f7c6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927241" name="cca02d00-f7c6-11f0-8ab8-11df2af63ac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1399955" name="d09c39d0-f7c6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444409" name="d09c39d0-f7c6-11f0-8ab8-11df2af63ac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1051669" name="c14bd39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903326" name="c14bd390-f7c7-11f0-8ab8-11df2af63ac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6533379" name="c49f927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824021" name="c49f9270-f7c7-11f0-8ab8-11df2af63ac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149664" name="c901b41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113810" name="c901b410-f7c7-11f0-8ab8-11df2af63ac8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0625990" name="ce13ebd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3970745" name="ce13ebd0-f7c7-11f0-8ab8-11df2af63ac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(elastische) Bodenbeläge mit zementösem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4133353" name="d973c18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432991" name="d973c180-f7c7-11f0-8ab8-11df2af63ac8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1059097" name="df97423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858081" name="df974230-f7c7-11f0-8ab8-11df2af63ac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Sockelleim</w:t>
            </w:r>
          </w:p>
          <w:p>
            <w:pPr>
              <w:spacing w:before="0" w:after="0"/>
            </w:pPr>
            <w:r>
              <w:t>Leiste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0994114" name="f2377a4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6194" name="f2377a40-f7c7-11f0-8ab8-11df2af63ac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9371140" name="f8f1e3c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732363" name="f8f1e3c0-f7c7-11f0-8ab8-11df2af63ac8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4791688" name="601d2cd0-f7c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185176" name="601d2cd0-f7c8-11f0-8ab8-11df2af63ac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4868078" name="66b23400-f7c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710743" name="66b23400-f7c8-11f0-8ab8-11df2af63ac8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8450893" name="8b314ff0-f7c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511250" name="8b314ff0-f7c8-11f0-8ab8-11df2af63ac8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3197516" name="8f3488b0-f7c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424791" name="8f3488b0-f7c8-11f0-8ab8-11df2af63ac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8911895" name="9c321360-f7c9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922069" name="9c321360-f7c9-11f0-8ab8-11df2af63ac8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9554165" name="a0d3fd20-f7c9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193081" name="a0d3fd20-f7c9-11f0-8ab8-11df2af63ac8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0032514" name="a623da20-f7c9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155121" name="a623da20-f7c9-11f0-8ab8-11df2af63ac8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4674962" name="aa05f650-f7c9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920846" name="aa05f650-f7c9-11f0-8ab8-11df2af63ac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4889984" name="85e95040-f7c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437435" name="85e95040-f7ca-11f0-8ab8-11df2af63ac8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6963377" name="8d9f7ee0-f7c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751798" name="8d9f7ee0-f7ca-11f0-8ab8-11df2af63ac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Zwischenböden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0529985" name="c92142a0-f7c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052552" name="c92142a0-f7ca-11f0-8ab8-11df2af63ac8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1177720" name="cc6b3d80-f7c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207978" name="cc6b3d80-f7ca-11f0-8ab8-11df2af63ac8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Zwischenböden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73741" name="dfbdb920-f7c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316873" name="dfbdb920-f7cb-11f0-8ab8-11df2af63ac8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5191286" name="ea1baf30-f7c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970470" name="ea1baf30-f7cb-11f0-8ab8-11df2af63ac8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 -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0631054" name="f69a0250-f7cd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537918" name="f69a0250-f7cd-11f0-8ab8-11df2af63ac8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3829013" name="ffab7b30-f7cd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448817" name="ffab7b30-f7cd-11f0-8ab8-11df2af63ac8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Churerstrasse 49, Altstätten SG</w:t>
          </w:r>
        </w:p>
        <w:p>
          <w:pPr>
            <w:spacing w:before="0" w:after="0"/>
          </w:pPr>
          <w:r>
            <w:t>698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footer.xml" Type="http://schemas.openxmlformats.org/officeDocument/2006/relationships/footer" Id="rId6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