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Zwischenböden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Konstruktion-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Faseru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Brandschutz um First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Verglasung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Fensterrahmem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Einbau 2002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Wollengasse 4, 8910 Affoltern am Albis, Schweiz</w:t>
          </w:r>
        </w:p>
        <w:p>
          <w:pPr>
            <w:spacing w:before="0" w:after="0"/>
          </w:pPr>
          <w:r>
            <w:t>651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