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Wollengasse 4, 8910 Affoltern am Albis, Schweiz</w:t>
          </w:r>
        </w:p>
        <w:p>
          <w:pPr>
            <w:spacing w:before="0" w:after="0"/>
          </w:pPr>
          <w:r>
            <w:t>651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