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0983810" name="6521a66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625245" name="6521a660-f76f-11f0-b421-dbd43d0328a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1095191" name="6862a09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797897" name="6862a090-f76f-11f0-b421-dbd43d0328a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9115807" name="06977210-f778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519816" name="06977210-f778-11f0-b421-dbd43d0328a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6598453" name="793e1e3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747339" name="793e1e30-f76f-11f0-b421-dbd43d0328a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Dachstock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Brandschutz um First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4633799" name="9946f44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959782" name="9946f440-f76f-11f0-b421-dbd43d0328a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3400037" name="a152e40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095654" name="a152e400-f76f-11f0-b421-dbd43d0328a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EG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7579101" name="391e4bd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72193" name="391e4bd0-f770-11f0-b421-dbd43d0328a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2349836" name="4fe8306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337662" name="4fe83060-f770-11f0-b421-dbd43d0328a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EG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8462524" name="57ad532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07983" name="57ad5320-f770-11f0-b421-dbd43d0328a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7270594" name="5bbc99d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712571" name="5bbc99d0-f770-11f0-b421-dbd43d0328a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EG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2379893" name="62acb95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607340" name="62acb950-f770-11f0-b421-dbd43d0328a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9864419" name="669983e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005619" name="669983e0-f770-11f0-b421-dbd43d0328a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EG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2485939" name="7161d48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355026" name="7161d480-f770-11f0-b421-dbd43d0328a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3629892" name="76ab970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814515" name="76ab9700-f770-11f0-b421-dbd43d0328a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4599488" name="3be9ab6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31768" name="3be9ab60-f771-11f0-b421-dbd43d0328a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1296384" name="45002d5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551791" name="45002d50-f771-11f0-b421-dbd43d0328a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4483744" name="51a1f8e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575077" name="51a1f8e0-f771-11f0-b421-dbd43d0328a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6644336" name="5799126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602115" name="57991260-f771-11f0-b421-dbd43d0328a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ehem. Nasszelle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7154779" name="5cc4c59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053744" name="5cc4c590-f771-11f0-b421-dbd43d0328a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8175288" name="651622c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725349" name="651622c0-f771-11f0-b421-dbd43d0328a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Fenster</w:t>
            </w:r>
          </w:p>
          <w:p>
            <w:pPr>
              <w:spacing w:before="0" w:after="0"/>
            </w:pPr>
            <w:r>
              <w:t>EG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Verglasung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6131673" name="5ee08430-f772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235894" name="5ee08430-f772-11f0-b421-dbd43d0328a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746878" name="63c2ab40-f772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395434" name="63c2ab40-f772-11f0-b421-dbd43d0328a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Fenster</w:t>
            </w:r>
          </w:p>
          <w:p>
            <w:pPr>
              <w:spacing w:before="0" w:after="0"/>
            </w:pPr>
            <w:r>
              <w:t>EG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Fensterrahmem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1087717" name="6adb6160-f772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70614" name="6adb6160-f772-11f0-b421-dbd43d0328a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8204854" name="97b8f9e0-f772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043377" name="97b8f9e0-f772-11f0-b421-dbd43d0328a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8873428" name="5a2cf1c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397580" name="5a2cf1c0-f773-11f0-b421-dbd43d0328a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0867865" name="6033c2b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872944" name="6033c2b0-f773-11f0-b421-dbd43d0328a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5130687" name="6521828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810760" name="65218280-f773-11f0-b421-dbd43d0328a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2416436" name="6d45671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886425" name="6d456710-f773-11f0-b421-dbd43d0328a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ehem. Nasszelle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9631979" name="722e44e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786474" name="722e44e0-f773-11f0-b421-dbd43d0328a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3157021" name="80eb4f5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771624" name="80eb4f50-f773-11f0-b421-dbd43d0328a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1531978" name="895cdeb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990877" name="895cdeb0-f773-11f0-b421-dbd43d0328a2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8606528" name="9b70190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542156" name="9b701900-f773-11f0-b421-dbd43d0328a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5074074" name="8ea4d700-f774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090957" name="8ea4d700-f774-11f0-b421-dbd43d0328a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0399319" name="961b6490-f774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801647" name="961b6490-f774-11f0-b421-dbd43d0328a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Wollengasse 4, 8910 Affoltern am Albis, Schweiz</w:t>
          </w:r>
        </w:p>
        <w:p>
          <w:pPr>
            <w:spacing w:before="0" w:after="0"/>
          </w:pPr>
          <w:r>
            <w:t>651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