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Höhenstrasse 5, 8810 Horgen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675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