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Verputzt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0385304" name="387d39c0-f784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2953734" name="387d39c0-f784-11f0-b421-dbd43d0328a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94941728" name="3c8617d0-f784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2659324" name="3c8617d0-f784-11f0-b421-dbd43d0328a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59350662" name="43fc0920-f784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9985053" name="43fc0920-f784-11f0-b421-dbd43d0328a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4088503" name="47d72070-f784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9821242" name="47d72070-f784-11f0-b421-dbd43d0328a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38711599" name="7e02f740-f785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0698665" name="7e02f740-f785-11f0-b421-dbd43d0328a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68434168" name="857c1ce0-f785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9178843" name="857c1ce0-f785-11f0-b421-dbd43d0328a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Kleber, zementös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37845133" name="95f27010-f785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8109869" name="95f27010-f785-11f0-b421-dbd43d0328a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65936843" name="9a7ed600-f785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0296415" name="9a7ed600-f785-11f0-b421-dbd43d0328a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Höhenstrasse 5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0636549" name="769868e0-f78b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3114743" name="769868e0-f78b-11f0-b421-dbd43d0328a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Höhenstrasse 5</w:t>
            </w:r>
          </w:p>
          <w:p>
            <w:pPr>
              <w:spacing w:before="0" w:after="0"/>
            </w:pPr>
            <w:r>
              <w:t>Garage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501170" name="d3af6f10-f78b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7190583" name="d3af6f10-f78b-11f0-b421-dbd43d0328a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Neudorfstrasse 11</w:t>
            </w:r>
          </w:p>
          <w:p>
            <w:pPr>
              <w:spacing w:before="0" w:after="0"/>
            </w:pPr>
            <w:r>
              <w:t>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Schuhkasten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46624522" name="f42d4e10-f78b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6733465" name="f42d4e10-f78b-11f0-b421-dbd43d0328a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Neudorfstrasse 11</w:t>
            </w:r>
          </w:p>
          <w:p>
            <w:pPr>
              <w:spacing w:before="0" w:after="0"/>
            </w:pPr>
            <w:r>
              <w:t>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43690426" name="1689b110-f78c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2915411" name="1689b110-f78c-11f0-b421-dbd43d0328a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Dorfstrasse 37</w:t>
            </w:r>
          </w:p>
          <w:p>
            <w:pPr>
              <w:spacing w:before="0" w:after="0"/>
            </w:pPr>
            <w:r>
              <w:t>M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>Garage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1059295" name="30e288c0-f78c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9893251" name="30e288c0-f78c-11f0-b421-dbd43d0328a2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5, 8810 Horgen</w:t>
          </w:r>
        </w:p>
        <w:p>
          <w:pPr>
            <w:spacing w:before="0" w:after="0"/>
          </w:pPr>
          <w:r>
            <w:t>675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