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Mühlacherstrasse 10, 5212 Hausen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153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86205871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0661392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