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Küche / 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6815440" name="bea196a0-e2df-11ef-8c86-f74e1e4fc16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1807943" name="bea196a0-e2df-11ef-8c86-f74e1e4fc168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86244883" name="c7a52cd0-e2df-11ef-a601-dfde6df3870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5009219" name="c7a52cd0-e2df-11ef-a601-dfde6df38701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Küche / Alle Schlafzimmer 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0693952" name="f128c4e0-e2df-11ef-9702-8bcff05727e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4143761" name="f128c4e0-e2df-11ef-9702-8bcff05727e6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34128696" name="f7ae3bb0-e2df-11ef-8627-a3a81f2f6f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2858499" name="f7ae3bb0-e2df-11ef-8627-a3a81f2f6f3a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Küche / WC / Gang  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76487900" name="1aeb3ab0-e2e0-11ef-8182-133f7828f34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2035500" name="1aeb3ab0-e2e0-11ef-8182-133f7828f343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69268947" name="2475b420-e2e0-11ef-b1bf-352c754a11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0613306" name="2475b420-e2e0-11ef-b1bf-352c754a1165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77381146" name="96198020-e2e0-11ef-a34f-73ef09a2b9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6329592" name="96198020-e2e0-11ef-a34f-73ef09a2b91f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0476910" name="9d7a3bc0-e2e0-11ef-ab51-bbfebe5b45a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7772641" name="9d7a3bc0-e2e0-11ef-ab51-bbfebe5b45a1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1696015" name="ac79a660-e2e0-11ef-97a4-c552bfb5998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9555794" name="ac79a660-e2e0-11ef-97a4-c552bfb5998d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607193" name="b39bf970-e2e0-11ef-a195-9ff35415f3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6902255" name="b39bf970-e2e0-11ef-a195-9ff35415f3ec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93348805" name="d0974160-e2e0-11ef-a9b2-1140122c09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3118470" name="d0974160-e2e0-11ef-a9b2-1140122c098c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3976712" name="d5a840a0-e2e0-11ef-aa17-751ad5693c4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9156571" name="d5a840a0-e2e0-11ef-aa17-751ad5693c48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0914596" name="e781f460-e2e0-11ef-be67-194c1a776e9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3920210" name="e781f460-e2e0-11ef-be67-194c1a776e96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97858519" name="f0936d40-e2e0-11ef-adfb-1d0aa16a7e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0976942" name="f0936d40-e2e0-11ef-adfb-1d0aa16a7ed4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25029644" name="fd763970-e2e0-11ef-a9e3-f5f6c2588e4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1025683" name="fd763970-e2e0-11ef-a9e3-f5f6c2588e43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1109358" name="02c18290-e2e1-11ef-b8f6-9d82ae6cd40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0671939" name="02c18290-e2e1-11ef-b8f6-9d82ae6cd400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Schlafzimmer / 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64567557" name="1e22c990-e2e1-11ef-b496-dd7102183f4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6999311" name="1e22c990-e2e1-11ef-b496-dd7102183f43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1274624" name="27409e80-e2e1-11ef-b6e3-1392b7d41a6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0490143" name="27409e80-e2e1-11ef-b6e3-1392b7d41a6e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56605454" name="47ae50e0-e2e1-11ef-baf7-09f88e64a1b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3859550" name="47ae50e0-e2e1-11ef-baf7-09f88e64a1bb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7037613" name="4e581890-e2e1-11ef-85cb-9bdb9b466b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2131943" name="4e581890-e2e1-11ef-85cb-9bdb9b466be5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6588306" name="ce238cd0-e2e1-11ef-b4fe-85be34bc21d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3569653" name="ce238cd0-e2e1-11ef-b4fe-85be34bc21d5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2305992" name="d5267100-e2e1-11ef-8ceb-0750db08c6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9169794" name="d5267100-e2e1-11ef-8ceb-0750db08c625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4343672" name="3f1f0ae0-e2e2-11ef-8db9-8dc0ce8e76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0074192" name="3f1f0ae0-e2e2-11ef-8db9-8dc0ce8e7623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7287090" name="43bdc050-e2e2-11ef-a643-09dffc9ce4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3015116" name="43bdc050-e2e2-11ef-a643-09dffc9ce4fc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43432409" name="508ed940-e2e2-11ef-baa6-4d61454596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7000508" name="508ed940-e2e2-11ef-baa6-4d61454596f4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42004965" name="55891c30-e2e2-11ef-b8c1-79713317704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6516851" name="55891c30-e2e2-11ef-b8c1-79713317704b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Sauna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/ 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Wand / 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71410637" name="7e7e4500-e2e4-11ef-9ff6-e334c5bc00f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342462" name="7e7e4500-e2e4-11ef-9ff6-e334c5bc00f1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7326605" name="8559f220-e2e4-11ef-b77d-111bf9de2d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0337010" name="8559f220-e2e4-11ef-b77d-111bf9de2d49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Technikraum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Rohrummantellung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8622430" name="a4f11aa0-e2e4-11ef-8253-c1be9729136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8972963" name="a4f11aa0-e2e4-11ef-8253-c1be97291364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84004432" name="ad4b7880-e2e4-11ef-8b3d-59a3d0fc3b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5926696" name="ad4b7880-e2e4-11ef-8b3d-59a3d0fc3be5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/ 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/ 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0426654" name="d256a7d0-e2e4-11ef-a551-5514b028b45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5782309" name="d256a7d0-e2e4-11ef-a551-5514b028b453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2880175" name="d64d5d70-e2e4-11ef-991f-dd16f51eb25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5609748" name="d64d5d70-e2e4-11ef-991f-dd16f51eb25c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Fassde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13952725" name="433f1310-e2e5-11ef-900f-792ec8da6af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9520567" name="433f1310-e2e5-11ef-900f-792ec8da6af0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68991492" name="5e3a6c50-e2e5-11ef-9267-6980e91e39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9551535" name="5e3a6c50-e2e5-11ef-9267-6980e91e397c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Mühlacherstrasse 10, 5212 Hausen </w:t>
          </w:r>
        </w:p>
        <w:p>
          <w:pPr>
            <w:spacing w:before="0" w:after="0"/>
          </w:pPr>
          <w:r>
            <w:t>153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footer.xml" Type="http://schemas.openxmlformats.org/officeDocument/2006/relationships/footer" Id="rId38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