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11, 8583 Donzhausen</w:t>
          </w:r>
        </w:p>
        <w:p>
          <w:pPr>
            <w:spacing w:before="0" w:after="0"/>
          </w:pPr>
          <w:r>
            <w:t>682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