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3231066" name="4d3c1ec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307773" name="4d3c1ec0-fa87-11f0-a15b-47703a6c643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4369594" name="536348f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970961" name="536348f0-fa87-11f0-a15b-47703a6c64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7874198" name="5efeef2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7090795" name="5efeef20-fa87-11f0-a15b-47703a6c643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4134015" name="81259c2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160898" name="81259c20-fa87-11f0-a15b-47703a6c643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3835107" name="941a0eb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059625" name="941a0eb0-fa87-11f0-a15b-47703a6c643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3169570" name="9e02fbd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2649997" name="9e02fbd0-fa87-11f0-a15b-47703a6c643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11, 8583 Donzhausen</w:t>
          </w:r>
        </w:p>
        <w:p>
          <w:pPr>
            <w:spacing w:before="0" w:after="0"/>
          </w:pPr>
          <w:r>
            <w:t>682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