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Vorderi Siten 10 Vorderi Siten 10, 8816 Hirzel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686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232254845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898373743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