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Vorderi Siten 10 Vorderi Siten 10, 8816 Hirzel</w:t>
          </w:r>
        </w:p>
        <w:p>
          <w:pPr>
            <w:spacing w:before="0" w:after="0"/>
          </w:pPr>
          <w:r>
            <w:t>686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