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1802500" name="cacd9e60-f5ee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189209" name="cacd9e60-f5ee-11f0-9962-951c33943fb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5345749" name="cfdf12d0-f5ee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378927" name="cfdf12d0-f5ee-11f0-9962-951c33943fb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2032464" name="0e549b2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871454" name="0e549b20-f5ef-11f0-9962-951c33943fb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1596236" name="1306b18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205043" name="1306b180-f5ef-11f0-9962-951c33943fb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5598641" name="21f971f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140665" name="21f971f0-f5ef-11f0-9962-951c33943fb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8787176" name="276c404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532063" name="276c4040-f5ef-11f0-9962-951c33943fb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6341755" name="533e352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519765" name="533e3520-f5ef-11f0-9962-951c33943fb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922117" name="590b316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482373" name="590b3160-f5ef-11f0-9962-951c33943fb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Küche, Eingang, Bad, 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4201306" name="6b987db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302020" name="6b987db0-f5ef-11f0-9962-951c33943fb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067989" name="70e2b56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227065" name="70e2b560-f5ef-11f0-9962-951c33943fb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3041115" name="977e48b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635238" name="977e48b0-f5ef-11f0-9962-951c33943fb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2978504" name="a20a53a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433553" name="a20a53a0-f5ef-11f0-9962-951c33943fb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9003940" name="b3d0cd8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177972" name="b3d0cd80-f5ef-11f0-9962-951c33943fb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7591815" name="c1cf42e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141243" name="c1cf42e0-f5ef-11f0-9962-951c33943fb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1197508" name="d0165a0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078890" name="d0165a00-f5ef-11f0-9962-951c33943fb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3767385" name="d5540e9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533883" name="d5540e90-f5ef-11f0-9962-951c33943fb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6111013" name="e27395a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791375" name="e27395a0-f5ef-11f0-9962-951c33943fb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2112809" name="e744308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2950079" name="e7443080-f5ef-11f0-9962-951c33943fb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9510686" name="060c7040-f5f0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314530" name="060c7040-f5f0-11f0-9962-951c33943fb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7255263" name="0d7e1bd0-f5f0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233504" name="0d7e1bd0-f5f0-11f0-9962-951c33943fb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1198117" name="444f76e0-f5f0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628322" name="444f76e0-f5f0-11f0-9962-951c33943fb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9656682" name="47279d20-f5f0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927543" name="47279d20-f5f0-11f0-9962-951c33943fb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Unterdach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3093026" name="7798e3b0-f5f0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678522" name="7798e3b0-f5f0-11f0-9962-951c33943fb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2797279" name="7c4099d0-f5f0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578074" name="7c4099d0-f5f0-11f0-9962-951c33943fb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5305822" name="b019ea90-f5f0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45416" name="b019ea90-f5f0-11f0-9962-951c33943fb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5887675" name="b45dd5d0-f5f0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194802" name="b45dd5d0-f5f0-11f0-9962-951c33943fb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Unterlagsboden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252698" name="f216ebf0-f5f0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938825" name="f216ebf0-f5f0-11f0-9962-951c33943fb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8015300" name="f98fc370-f5f0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610810" name="f98fc370-f5f0-11f0-9962-951c33943fb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Rohranschluss</w:t>
            </w:r>
          </w:p>
          <w:p>
            <w:pPr>
              <w:spacing w:before="0" w:after="0"/>
            </w:pPr>
            <w:r>
              <w:t>Heizung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9636540" name="27f163e0-f5f1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157602" name="27f163e0-f5f1-11f0-9962-951c33943fb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3725070" name="2ce31b50-f5f1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746006" name="2ce31b50-f5f1-11f0-9962-951c33943fb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Vorderi Siten 10 Vorderi Siten 10, 8816 Hirzel</w:t>
          </w:r>
        </w:p>
        <w:p>
          <w:pPr>
            <w:spacing w:before="0" w:after="0"/>
          </w:pPr>
          <w:r>
            <w:t>686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