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Unterdorfstrasse 8, 8890 Flums, Schweiz</w:t>
          </w:r>
        </w:p>
        <w:p>
          <w:pPr>
            <w:spacing w:before="0" w:after="0"/>
          </w:pPr>
          <w:r>
            <w:t>688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