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4349236" name="d4d6ef8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107853" name="d4d6ef80-f614-11f0-9962-951c33943f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7448383" name="db15724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701525" name="db157240-f614-11f0-9962-951c33943f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3853939" name="e3d7e0c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462150" name="e3d7e0c0-f614-11f0-9962-951c33943fb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293480" name="efdb979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247652" name="efdb9790-f614-11f0-9962-951c33943fb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33109" name="f56fa98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082586" name="f56fa980-f614-11f0-9962-951c33943fb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314015" name="fb1c4c8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082200" name="fb1c4c80-f614-11f0-9962-951c33943f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Dusche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8355320" name="018c3f8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758756" name="018c3f80-f615-11f0-9962-951c33943fb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317449" name="0987666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768082" name="09876660-f615-11f0-9962-951c33943fb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Dusche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2607343" name="1189b93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049750" name="1189b930-f615-11f0-9962-951c33943fb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7867354" name="17a1530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858789" name="17a15300-f615-11f0-9962-951c33943fb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Dusche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984574" name="1dc5970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917205" name="1dc59700-f615-11f0-9962-951c33943fb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330410" name="21c28e3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098045" name="21c28e30-f615-11f0-9962-951c33943fb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6870850" name="8320a20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927281" name="8320a200-f617-11f0-9962-951c33943f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235490" name="8610e42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353324" name="8610e420-f617-11f0-9962-951c33943f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2672430" name="8e696d4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905279" name="8e696d40-f617-11f0-9962-951c33943fb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7379600" name="91f5532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867283" name="91f55320-f617-11f0-9962-951c33943f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509999" name="964dfee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151381" name="964dfee0-f617-11f0-9962-951c33943fb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658651" name="99bf7ef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807401" name="99bf7ef0-f617-11f0-9962-951c33943fb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Dusche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1323569" name="9fff132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048674" name="9fff1320-f617-11f0-9962-951c33943fb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0798416" name="a32c5e4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115691" name="a32c5e40-f617-11f0-9962-951c33943fb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Dusche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9553531" name="a89149e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250280" name="a89149e0-f617-11f0-9962-951c33943fb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844186" name="ab7e7ec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457760" name="ab7e7ec0-f617-11f0-9962-951c33943fb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Dusche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618806" name="b156778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634774" name="b1567780-f617-11f0-9962-951c33943fb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7975632" name="b4ce874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909128" name="b4ce8740-f617-11f0-9962-951c33943fb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Unterdorfstrasse 8, 8890 Flums, Schweiz</w:t>
          </w:r>
        </w:p>
        <w:p>
          <w:pPr>
            <w:spacing w:before="0" w:after="0"/>
          </w:pPr>
          <w:r>
            <w:t>688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