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Fliesenkleber, Einbau jünger als 1990</w:t>
            </w:r>
          </w:p>
          <w:p>
            <w:pPr>
              <w:spacing w:before="0" w:after="0" w:line="240" w:lineRule="auto"/>
            </w:pPr>
            <w:r>
              <w:t>Wand/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Elektrospeicherofen</w:t>
            </w:r>
          </w:p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Bodenaufbau nach 1990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 zementös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Rainstrasse 27, 8712 Stäfa</w:t>
          </w:r>
        </w:p>
        <w:p>
          <w:pPr>
            <w:spacing w:before="0" w:after="0"/>
          </w:pPr>
          <w:r>
            <w:t>687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