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Rainstrasse 27, 8712 Stäfa</w:t>
          </w:r>
        </w:p>
        <w:p>
          <w:pPr>
            <w:spacing w:before="0" w:after="0"/>
          </w:pPr>
          <w:r>
            <w:t>687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