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alte Wände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0034710" name="72da50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310986" name="72da50b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7025138" name="79e8316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344065" name="79e8316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Küchenrückwand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7566764" name="68c1d5d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417230" name="68c1d5d0-f6e6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7637126" name="8362b30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842815" name="8362b300-f6e6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Küche,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5784268" name="aa3f1fe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044321" name="aa3f1fe0-f6e6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6349527" name="b57d15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16602" name="b57d15b0-f6e6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Küche,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1680669" name="cdb530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1912046" name="cdb53040-f6e6-11f0-88bd-97835190f67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9177595" name="d5b81f5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4351168" name="d5b81f50-f6e6-11f0-88bd-97835190f67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4477919" name="e878d7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928680" name="e878d7b0-f6e6-11f0-88bd-97835190f67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23885" name="ebd34d5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746989" name="ebd34d50-f6e6-11f0-88bd-97835190f67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4982732" name="fb993c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7795070" name="fb993c40-f6e6-11f0-88bd-97835190f67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9612029" name="fe9b31a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409334" name="fe9b31a0-f6e6-11f0-88bd-97835190f67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8093465" name="309fe97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959870" name="309fe970-f6e7-11f0-88bd-97835190f6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6235174" name="4107bdb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1565714" name="4107bdb0-f6e7-11f0-88bd-97835190f679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9186716" name="4c37349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5070916" name="4c373490-f6e7-11f0-88bd-97835190f679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0188288" name="510b03c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297733" name="510b03c0-f6e7-11f0-88bd-97835190f679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2554503" name="0565b5d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3661788" name="0565b5d0-f6e9-11f0-88bd-97835190f679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6053772" name="146e212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308490" name="146e2120-f6e9-11f0-88bd-97835190f679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(elastische) Bodenbeläge inkl. Kleber zementös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0751314" name="3057f91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181436" name="3057f910-f6e9-11f0-88bd-97835190f679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6838061" name="4fd3aa5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897116" name="4fd3aa50-f6e9-11f0-88bd-97835190f679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